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3A0" w:rsidRDefault="00D613A0" w:rsidP="00D613A0">
      <w:pPr>
        <w:pStyle w:val="21"/>
        <w:shd w:val="clear" w:color="auto" w:fill="auto"/>
        <w:ind w:right="20" w:firstLine="0"/>
        <w:rPr>
          <w:rStyle w:val="2"/>
          <w:color w:val="000000"/>
          <w:sz w:val="24"/>
          <w:szCs w:val="24"/>
        </w:rPr>
      </w:pPr>
      <w:r w:rsidRPr="00A96CBA">
        <w:rPr>
          <w:rStyle w:val="2"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  <w:r w:rsidRPr="00A96CBA">
        <w:rPr>
          <w:rStyle w:val="2"/>
          <w:color w:val="000000"/>
          <w:sz w:val="24"/>
          <w:szCs w:val="24"/>
        </w:rPr>
        <w:br/>
        <w:t>Родниковская средняя общеобразовательная школа</w:t>
      </w:r>
      <w:r w:rsidR="00292149">
        <w:rPr>
          <w:rStyle w:val="2"/>
          <w:color w:val="000000"/>
          <w:sz w:val="24"/>
          <w:szCs w:val="24"/>
        </w:rPr>
        <w:t xml:space="preserve"> (дошкольная группа)</w:t>
      </w:r>
      <w:r w:rsidRPr="00A96CBA">
        <w:rPr>
          <w:rStyle w:val="2"/>
          <w:color w:val="000000"/>
          <w:sz w:val="24"/>
          <w:szCs w:val="24"/>
        </w:rPr>
        <w:t xml:space="preserve"> </w:t>
      </w:r>
    </w:p>
    <w:p w:rsidR="00AE32ED" w:rsidRPr="00FB474F" w:rsidRDefault="00FA07AF" w:rsidP="00FA07AF">
      <w:pPr>
        <w:pStyle w:val="21"/>
        <w:shd w:val="clear" w:color="auto" w:fill="auto"/>
        <w:ind w:right="20" w:firstLine="0"/>
        <w:rPr>
          <w:sz w:val="24"/>
          <w:szCs w:val="24"/>
        </w:rPr>
      </w:pPr>
      <w:r>
        <w:rPr>
          <w:rStyle w:val="2"/>
          <w:color w:val="000000"/>
          <w:sz w:val="24"/>
          <w:szCs w:val="24"/>
        </w:rPr>
        <w:t>Алексеевского муниципального района Республики Татарстан</w:t>
      </w:r>
      <w:r w:rsidR="00670CF2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3639185" distR="301625" simplePos="0" relativeHeight="251657216" behindDoc="1" locked="0" layoutInCell="1" allowOverlap="1">
                <wp:simplePos x="0" y="0"/>
                <wp:positionH relativeFrom="margin">
                  <wp:posOffset>3851910</wp:posOffset>
                </wp:positionH>
                <wp:positionV relativeFrom="paragraph">
                  <wp:posOffset>464820</wp:posOffset>
                </wp:positionV>
                <wp:extent cx="2822575" cy="942340"/>
                <wp:effectExtent l="0" t="0" r="15875" b="10160"/>
                <wp:wrapTopAndBottom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2575" cy="942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spacing w:line="254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УТВЕРЖДАЮ: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spacing w:line="25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Директор МБОУ Родниковской СОШ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tabs>
                                <w:tab w:val="left" w:leader="underscore" w:pos="1109"/>
                              </w:tabs>
                              <w:spacing w:after="192" w:line="254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ab/>
                              <w:t>Л.Н.Плотникова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spacing w:line="24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Приказ №_______ от ____________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03.3pt;margin-top:36.6pt;width:222.25pt;height:74.2pt;z-index:-251659264;visibility:visible;mso-wrap-style:square;mso-width-percent:0;mso-height-percent:0;mso-wrap-distance-left:286.55pt;mso-wrap-distance-top:0;mso-wrap-distance-right:23.7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" filled="f" stroked="f">
                <v:textbox inset="0,0,0,0">
                  <w:txbxContent>
                    <w:p w:rsidR="00D613A0" w:rsidRDefault="00D613A0" w:rsidP="00D613A0">
                      <w:pPr>
                        <w:pStyle w:val="21"/>
                        <w:shd w:val="clear" w:color="auto" w:fill="auto"/>
                        <w:spacing w:line="254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>УТВЕРЖДАЮ: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spacing w:line="254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  <w:color w:val="000000"/>
                        </w:rPr>
                        <w:t>Директор МБОУ Родниковской СОШ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tabs>
                          <w:tab w:val="left" w:leader="underscore" w:pos="1109"/>
                        </w:tabs>
                        <w:spacing w:after="192" w:line="254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ab/>
                        <w:t>Л.Н.Плотникова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spacing w:line="240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>Приказ №_______ от ____________ г.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670CF2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211455" distB="26035" distL="63500" distR="3852545" simplePos="0" relativeHeight="251658240" behindDoc="1" locked="0" layoutInCell="1" allowOverlap="1">
                <wp:simplePos x="0" y="0"/>
                <wp:positionH relativeFrom="margin">
                  <wp:posOffset>266065</wp:posOffset>
                </wp:positionH>
                <wp:positionV relativeFrom="paragraph">
                  <wp:posOffset>504190</wp:posOffset>
                </wp:positionV>
                <wp:extent cx="2647315" cy="695960"/>
                <wp:effectExtent l="0" t="0" r="635" b="8890"/>
                <wp:wrapTopAndBottom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315" cy="69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ПРИНЯТО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ind w:right="180" w:firstLine="0"/>
                              <w:jc w:val="both"/>
                              <w:rPr>
                                <w:rStyle w:val="2Exact"/>
                                <w:color w:val="000000"/>
                              </w:rPr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На Педагогическом Совете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ind w:right="180" w:firstLine="0"/>
                              <w:jc w:val="both"/>
                              <w:rPr>
                                <w:rStyle w:val="2Exact"/>
                                <w:color w:val="000000"/>
                              </w:rPr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МБОУ Родниковской СОШ</w:t>
                            </w:r>
                          </w:p>
                          <w:p w:rsidR="00D613A0" w:rsidRDefault="00D613A0" w:rsidP="00D613A0">
                            <w:pPr>
                              <w:pStyle w:val="21"/>
                              <w:shd w:val="clear" w:color="auto" w:fill="auto"/>
                              <w:ind w:right="180" w:firstLine="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Протокол №____ от ____________г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20.95pt;margin-top:39.7pt;width:208.45pt;height:54.8pt;z-index:-251658240;visibility:visible;mso-wrap-style:square;mso-width-percent:0;mso-height-percent:0;mso-wrap-distance-left:5pt;mso-wrap-distance-top:16.65pt;mso-wrap-distance-right:303.35pt;mso-wrap-distance-bottom:2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" filled="f" stroked="f">
                <v:textbox style="mso-fit-shape-to-text:t" inset="0,0,0,0">
                  <w:txbxContent>
                    <w:p w:rsidR="00D613A0" w:rsidRDefault="00D613A0" w:rsidP="00D613A0">
                      <w:pPr>
                        <w:pStyle w:val="21"/>
                        <w:shd w:val="clear" w:color="auto" w:fill="auto"/>
                        <w:ind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>ПРИНЯТО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ind w:right="180" w:firstLine="0"/>
                        <w:jc w:val="both"/>
                        <w:rPr>
                          <w:rStyle w:val="2Exact"/>
                          <w:color w:val="000000"/>
                        </w:rPr>
                      </w:pPr>
                      <w:r>
                        <w:rPr>
                          <w:rStyle w:val="2Exact"/>
                          <w:color w:val="000000"/>
                        </w:rPr>
                        <w:t>На Педагогическом Совете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ind w:right="180" w:firstLine="0"/>
                        <w:jc w:val="both"/>
                        <w:rPr>
                          <w:rStyle w:val="2Exact"/>
                          <w:color w:val="000000"/>
                        </w:rPr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 МБОУ Родниковской СОШ</w:t>
                      </w:r>
                    </w:p>
                    <w:p w:rsidR="00D613A0" w:rsidRDefault="00D613A0" w:rsidP="00D613A0">
                      <w:pPr>
                        <w:pStyle w:val="21"/>
                        <w:shd w:val="clear" w:color="auto" w:fill="auto"/>
                        <w:ind w:right="180" w:firstLine="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 Протокол №____ от ____________г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C22D46" w:rsidRPr="00C22D46" w:rsidRDefault="00C22D46" w:rsidP="00C22D46">
      <w:pPr>
        <w:widowControl w:val="0"/>
        <w:spacing w:after="0" w:line="350" w:lineRule="exact"/>
        <w:ind w:right="100"/>
        <w:jc w:val="center"/>
        <w:rPr>
          <w:rFonts w:ascii="Times New Roman" w:eastAsia="Arial Unicode MS" w:hAnsi="Times New Roman"/>
          <w:b/>
          <w:bCs/>
          <w:sz w:val="24"/>
          <w:szCs w:val="24"/>
        </w:rPr>
      </w:pPr>
      <w:r w:rsidRPr="00C22D46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Положение об официальном сайте</w:t>
      </w:r>
    </w:p>
    <w:p w:rsidR="00C22D46" w:rsidRPr="00C22D46" w:rsidRDefault="00C22D46" w:rsidP="00C22D46">
      <w:pPr>
        <w:widowControl w:val="0"/>
        <w:spacing w:after="174" w:line="280" w:lineRule="exact"/>
        <w:ind w:right="100"/>
        <w:jc w:val="center"/>
        <w:rPr>
          <w:rFonts w:ascii="Times New Roman" w:eastAsia="Arial Unicode MS" w:hAnsi="Times New Roman"/>
          <w:b/>
          <w:bCs/>
          <w:sz w:val="24"/>
          <w:szCs w:val="24"/>
        </w:rPr>
      </w:pPr>
      <w:r w:rsidRPr="00C22D46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МБОУ Родниковской СОШ</w:t>
      </w:r>
    </w:p>
    <w:p w:rsidR="00C22D46" w:rsidRPr="00C22D46" w:rsidRDefault="00C22D46" w:rsidP="00C22D46">
      <w:pPr>
        <w:keepNext/>
        <w:keepLines/>
        <w:widowControl w:val="0"/>
        <w:numPr>
          <w:ilvl w:val="0"/>
          <w:numId w:val="40"/>
        </w:numPr>
        <w:tabs>
          <w:tab w:val="left" w:pos="1032"/>
        </w:tabs>
        <w:spacing w:after="0" w:line="240" w:lineRule="exact"/>
        <w:jc w:val="both"/>
        <w:outlineLvl w:val="0"/>
        <w:rPr>
          <w:rFonts w:ascii="Times New Roman" w:eastAsia="Arial Unicode MS" w:hAnsi="Times New Roman"/>
          <w:b/>
          <w:bCs/>
          <w:sz w:val="24"/>
          <w:szCs w:val="24"/>
        </w:rPr>
      </w:pPr>
      <w:bookmarkStart w:id="0" w:name="bookmark1"/>
      <w:r w:rsidRPr="00C22D46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Общие положения</w:t>
      </w:r>
      <w:bookmarkEnd w:id="0"/>
    </w:p>
    <w:p w:rsidR="00C22D46" w:rsidRPr="00C22D46" w:rsidRDefault="00C22D46" w:rsidP="00C22D46">
      <w:pPr>
        <w:widowControl w:val="0"/>
        <w:numPr>
          <w:ilvl w:val="1"/>
          <w:numId w:val="40"/>
        </w:numPr>
        <w:tabs>
          <w:tab w:val="left" w:pos="1105"/>
        </w:tabs>
        <w:spacing w:after="0" w:line="274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Положение об официальном сайте Образовательного учреждения в сети Инте</w:t>
      </w:r>
      <w:r>
        <w:rPr>
          <w:rFonts w:ascii="Times New Roman" w:eastAsia="Arial Unicode MS" w:hAnsi="Times New Roman"/>
          <w:color w:val="000000"/>
          <w:sz w:val="24"/>
          <w:szCs w:val="24"/>
        </w:rPr>
        <w:t>рнет Муниципального бюджетного обще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 xml:space="preserve">образовательного учреждения </w:t>
      </w:r>
      <w:r>
        <w:rPr>
          <w:rFonts w:ascii="Times New Roman" w:eastAsia="Arial Unicode MS" w:hAnsi="Times New Roman"/>
          <w:color w:val="000000"/>
          <w:sz w:val="24"/>
          <w:szCs w:val="24"/>
        </w:rPr>
        <w:t>Родниковской средней общеобразовательной школы Алексеевского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 xml:space="preserve"> муниципального района Республики Татарстан» (далее - Положение) , в соответствии с законодательством Российской Федерации определяет основные понятия, принципы организации, ведения и структуру официального сайта Образовательного Учреждения (далее - ОУ) в информационно-телекоммуникационной сети «Интернет», а также формат представления на нём обязател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ьной к размещению информации о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ОУ.</w:t>
      </w:r>
    </w:p>
    <w:p w:rsidR="00C22D46" w:rsidRPr="00C22D46" w:rsidRDefault="00C22D46" w:rsidP="00C22D46">
      <w:pPr>
        <w:widowControl w:val="0"/>
        <w:numPr>
          <w:ilvl w:val="1"/>
          <w:numId w:val="40"/>
        </w:numPr>
        <w:tabs>
          <w:tab w:val="left" w:pos="1090"/>
        </w:tabs>
        <w:spacing w:after="0" w:line="264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Функционирование официального сайта в сети Интернет регламентируется действующим законодательством Российской Федерации,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настоящим Положением, уставом ОУ, приказами и распоряжениями директора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 xml:space="preserve"> ОУ.</w:t>
      </w:r>
    </w:p>
    <w:p w:rsidR="00C22D46" w:rsidRPr="00C22D46" w:rsidRDefault="00C22D46" w:rsidP="00C22D46">
      <w:pPr>
        <w:widowControl w:val="0"/>
        <w:numPr>
          <w:ilvl w:val="1"/>
          <w:numId w:val="40"/>
        </w:numPr>
        <w:tabs>
          <w:tab w:val="left" w:pos="1090"/>
        </w:tabs>
        <w:spacing w:after="0" w:line="269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Официальный сайт в информационно-телекоммуникационной сети «Интернет» образовательного учреждения является электронным общедоступным информационным ресурсом, размещенным в глобальной сети Интернет.</w:t>
      </w:r>
    </w:p>
    <w:p w:rsidR="00C22D46" w:rsidRPr="00C22D46" w:rsidRDefault="00C22D46" w:rsidP="00C22D46">
      <w:pPr>
        <w:widowControl w:val="0"/>
        <w:numPr>
          <w:ilvl w:val="1"/>
          <w:numId w:val="40"/>
        </w:numPr>
        <w:tabs>
          <w:tab w:val="left" w:pos="1150"/>
        </w:tabs>
        <w:spacing w:after="0" w:line="269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Целями создания сайта образовательного учреждения являются: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896"/>
        </w:tabs>
        <w:spacing w:after="0" w:line="269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обесп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ечение открытости деятельности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812"/>
        </w:tabs>
        <w:spacing w:after="0" w:line="259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реализация прав граждан на доступ к открытой информации при соблюдении норм профессиональной этики педагогической деятельности и норм информационной безопасности;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826"/>
        </w:tabs>
        <w:spacing w:after="0" w:line="259" w:lineRule="exact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>реализация принцип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ов единства культурного и образовательного пространства, демократического государст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венно-общественного управления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821"/>
        </w:tabs>
        <w:spacing w:after="0" w:line="274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информирование общественности о развитии и рез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ультатах уставной деятельности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ОУ, поступлении и расходовании материальных и финансовых средств;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901"/>
        </w:tabs>
        <w:spacing w:after="0" w:line="274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защит</w:t>
      </w:r>
      <w:r>
        <w:rPr>
          <w:rFonts w:ascii="Times New Roman" w:eastAsia="Arial Unicode MS" w:hAnsi="Times New Roman"/>
          <w:color w:val="000000"/>
          <w:sz w:val="24"/>
          <w:szCs w:val="24"/>
        </w:rPr>
        <w:t>а прав и и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нтересов участников образовательного процесса.</w:t>
      </w:r>
    </w:p>
    <w:p w:rsidR="00C22D46" w:rsidRPr="00C22D46" w:rsidRDefault="00C22D46" w:rsidP="00C22D46">
      <w:pPr>
        <w:widowControl w:val="0"/>
        <w:numPr>
          <w:ilvl w:val="1"/>
          <w:numId w:val="40"/>
        </w:numPr>
        <w:tabs>
          <w:tab w:val="left" w:pos="1095"/>
        </w:tabs>
        <w:spacing w:after="0" w:line="274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Настоящее Положение регулирует порядок разработки, размещения сайта образовательного учреждения в сети Интернет, регламент его обновления, а также разграничение прав доступа пользователей к ресурсам сайта.</w:t>
      </w:r>
    </w:p>
    <w:p w:rsidR="00C22D46" w:rsidRPr="00C22D46" w:rsidRDefault="00C22D46" w:rsidP="00C22D46">
      <w:pPr>
        <w:widowControl w:val="0"/>
        <w:numPr>
          <w:ilvl w:val="1"/>
          <w:numId w:val="40"/>
        </w:numPr>
        <w:tabs>
          <w:tab w:val="left" w:pos="1095"/>
        </w:tabs>
        <w:spacing w:after="0" w:line="245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Настоящее Положение принимается на за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седании педагогического совета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 xml:space="preserve">ОУ и утверждается </w:t>
      </w:r>
      <w:r>
        <w:rPr>
          <w:rFonts w:ascii="Times New Roman" w:eastAsia="Arial Unicode MS" w:hAnsi="Times New Roman"/>
          <w:color w:val="000000"/>
          <w:sz w:val="24"/>
          <w:szCs w:val="24"/>
        </w:rPr>
        <w:t>директором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.</w:t>
      </w:r>
    </w:p>
    <w:p w:rsidR="00C22D46" w:rsidRPr="00C22D46" w:rsidRDefault="00C22D46" w:rsidP="00C22D46">
      <w:pPr>
        <w:widowControl w:val="0"/>
        <w:numPr>
          <w:ilvl w:val="1"/>
          <w:numId w:val="40"/>
        </w:numPr>
        <w:tabs>
          <w:tab w:val="left" w:pos="1150"/>
        </w:tabs>
        <w:spacing w:after="0" w:line="240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Настоящее Положение является локальным нормативным актом,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регламентирующим открытость и доступность информации о деятельности</w:t>
      </w:r>
      <w:r>
        <w:rPr>
          <w:rFonts w:ascii="Times New Roman" w:eastAsia="Arial Unicode MS" w:hAnsi="Times New Roman"/>
          <w:sz w:val="24"/>
          <w:szCs w:val="24"/>
        </w:rPr>
        <w:t xml:space="preserve">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образовательного учреждения.</w:t>
      </w:r>
    </w:p>
    <w:p w:rsidR="00C22D46" w:rsidRPr="00C22D46" w:rsidRDefault="00C22D46" w:rsidP="00C22D46">
      <w:pPr>
        <w:widowControl w:val="0"/>
        <w:numPr>
          <w:ilvl w:val="1"/>
          <w:numId w:val="40"/>
        </w:numPr>
        <w:tabs>
          <w:tab w:val="left" w:pos="1109"/>
        </w:tabs>
        <w:spacing w:after="0" w:line="288" w:lineRule="exact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Пользователем сайта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 xml:space="preserve">ОУ может быть любое </w:t>
      </w:r>
      <w:r w:rsidRPr="00C22D46">
        <w:rPr>
          <w:rFonts w:ascii="Times New Roman" w:eastAsia="Arial Unicode MS" w:hAnsi="Times New Roman"/>
          <w:i/>
          <w:iCs/>
          <w:color w:val="000000"/>
          <w:sz w:val="24"/>
          <w:szCs w:val="24"/>
        </w:rPr>
        <w:t xml:space="preserve">лицо, имеющее технические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возможности выхода в сеть Интернет.</w:t>
      </w:r>
      <w:r w:rsidRPr="00C22D46">
        <w:rPr>
          <w:rFonts w:ascii="Times New Roman" w:eastAsia="Arial Unicode MS" w:hAnsi="Times New Roman"/>
          <w:sz w:val="24"/>
          <w:szCs w:val="24"/>
        </w:rPr>
        <w:br w:type="page"/>
      </w:r>
    </w:p>
    <w:p w:rsidR="00C22D46" w:rsidRPr="00C22D46" w:rsidRDefault="00C22D46" w:rsidP="00C22D46">
      <w:pPr>
        <w:keepNext/>
        <w:keepLines/>
        <w:widowControl w:val="0"/>
        <w:numPr>
          <w:ilvl w:val="0"/>
          <w:numId w:val="40"/>
        </w:numPr>
        <w:tabs>
          <w:tab w:val="left" w:pos="1083"/>
        </w:tabs>
        <w:spacing w:after="0" w:line="240" w:lineRule="exact"/>
        <w:jc w:val="both"/>
        <w:outlineLvl w:val="0"/>
        <w:rPr>
          <w:rFonts w:ascii="Times New Roman" w:eastAsia="Arial Unicode MS" w:hAnsi="Times New Roman"/>
          <w:b/>
          <w:bCs/>
          <w:sz w:val="24"/>
          <w:szCs w:val="24"/>
        </w:rPr>
      </w:pPr>
      <w:bookmarkStart w:id="1" w:name="bookmark2"/>
      <w:r w:rsidRPr="00C22D46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lastRenderedPageBreak/>
        <w:t>Информационная структура сайта ОУ</w:t>
      </w:r>
      <w:bookmarkEnd w:id="1"/>
    </w:p>
    <w:p w:rsidR="00C22D46" w:rsidRPr="00C22D46" w:rsidRDefault="00C22D46" w:rsidP="00C22D46">
      <w:pPr>
        <w:widowControl w:val="0"/>
        <w:numPr>
          <w:ilvl w:val="1"/>
          <w:numId w:val="40"/>
        </w:numPr>
        <w:tabs>
          <w:tab w:val="left" w:pos="1112"/>
        </w:tabs>
        <w:spacing w:after="0" w:line="269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 xml:space="preserve">Информационный ресурс сайта ОУ формируется из общественно-значимой информации </w:t>
      </w:r>
      <w:r>
        <w:rPr>
          <w:rFonts w:ascii="Times New Roman" w:eastAsia="Arial Unicode MS" w:hAnsi="Times New Roman"/>
          <w:color w:val="000000"/>
          <w:sz w:val="24"/>
          <w:szCs w:val="24"/>
        </w:rPr>
        <w:t>для всех уч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астников образовательного процесса, деловых партнеров и всех прочих заинтересованных лиц, в соответ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ствии с уставной деятельностью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ОУ.</w:t>
      </w:r>
    </w:p>
    <w:p w:rsidR="00C22D46" w:rsidRPr="00C22D46" w:rsidRDefault="00C22D46" w:rsidP="00C22D46">
      <w:pPr>
        <w:widowControl w:val="0"/>
        <w:numPr>
          <w:ilvl w:val="1"/>
          <w:numId w:val="40"/>
        </w:numPr>
        <w:tabs>
          <w:tab w:val="left" w:pos="1117"/>
        </w:tabs>
        <w:spacing w:after="0" w:line="245" w:lineRule="exact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Информационный ресурс сайта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 является открытым и общедоступным. Информация на сайте излагается общеупотребительными словами, понятными широкой аудитории.</w:t>
      </w:r>
    </w:p>
    <w:p w:rsidR="00C22D46" w:rsidRPr="00C22D46" w:rsidRDefault="00C22D46" w:rsidP="00C22D46">
      <w:pPr>
        <w:widowControl w:val="0"/>
        <w:numPr>
          <w:ilvl w:val="1"/>
          <w:numId w:val="40"/>
        </w:numPr>
        <w:tabs>
          <w:tab w:val="left" w:pos="1117"/>
        </w:tabs>
        <w:spacing w:after="255" w:line="259" w:lineRule="exact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Сайт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 является структурным компонентом единого информационного пространства системы образования Сабинского муниципального района Республики Татарстан, связанным гиперссылками с другими информационными ресурсами образовательного пространства региона.</w:t>
      </w:r>
    </w:p>
    <w:p w:rsidR="00C22D46" w:rsidRPr="00C22D46" w:rsidRDefault="00C22D46" w:rsidP="00C22D46">
      <w:pPr>
        <w:widowControl w:val="0"/>
        <w:numPr>
          <w:ilvl w:val="1"/>
          <w:numId w:val="40"/>
        </w:numPr>
        <w:tabs>
          <w:tab w:val="left" w:pos="532"/>
        </w:tabs>
        <w:spacing w:after="0" w:line="240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Ин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формация, размещаемая на сайте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ОУ, не должна: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532"/>
        </w:tabs>
        <w:spacing w:after="0" w:line="240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нарушать авторское право;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532"/>
        </w:tabs>
        <w:spacing w:after="0" w:line="240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содержать ненормативную лексику;</w:t>
      </w:r>
    </w:p>
    <w:p w:rsidR="00C22D46" w:rsidRDefault="00C22D46" w:rsidP="00C22D46">
      <w:pPr>
        <w:widowControl w:val="0"/>
        <w:spacing w:after="0" w:line="264" w:lineRule="exact"/>
        <w:rPr>
          <w:rFonts w:ascii="Times New Roman" w:eastAsia="Arial Unicode MS" w:hAnsi="Times New Roman"/>
          <w:color w:val="000000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-       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 xml:space="preserve">унижать честь, достоинство и деловую репутацию физических и юридических лиц; содержать государственную, коммерческую или иную, специально охраняемую тайну; </w:t>
      </w:r>
    </w:p>
    <w:p w:rsidR="00C22D46" w:rsidRPr="00C22D46" w:rsidRDefault="00C22D46" w:rsidP="00C22D46">
      <w:pPr>
        <w:widowControl w:val="0"/>
        <w:spacing w:after="0" w:line="264" w:lineRule="exact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-       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содержать информационные материалы, которые содержат призывы к насилию и насильственному изменению основ конституционного строя, разжигающие социальную, расовую, межнациональную и религиозную рознь, пропаганду наркомании, экстремистских религиозных и политических идей;</w:t>
      </w:r>
    </w:p>
    <w:p w:rsidR="00C22D46" w:rsidRPr="00C22D46" w:rsidRDefault="00C22D46" w:rsidP="00C22D46">
      <w:pPr>
        <w:widowControl w:val="0"/>
        <w:spacing w:after="0" w:line="216" w:lineRule="exact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-       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содержать материалы, запрещенные к опубликованию законодательством Российской Федерации;</w:t>
      </w:r>
    </w:p>
    <w:p w:rsidR="00C22D46" w:rsidRPr="00C22D46" w:rsidRDefault="00C22D46" w:rsidP="00C22D46">
      <w:pPr>
        <w:widowControl w:val="0"/>
        <w:spacing w:after="0" w:line="264" w:lineRule="exact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-      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противоречить профессиональной этике в педагогической деятельности.</w:t>
      </w:r>
    </w:p>
    <w:p w:rsidR="00C22D46" w:rsidRPr="00C22D46" w:rsidRDefault="00C22D46" w:rsidP="00C22D46">
      <w:pPr>
        <w:widowControl w:val="0"/>
        <w:numPr>
          <w:ilvl w:val="1"/>
          <w:numId w:val="40"/>
        </w:numPr>
        <w:tabs>
          <w:tab w:val="left" w:pos="546"/>
        </w:tabs>
        <w:spacing w:after="0" w:line="264" w:lineRule="exact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 xml:space="preserve">Размещение информации рекламно-коммерческого характера допускается только по согласованию с 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директором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ОУ. Условия размещения такой информации регламентируются Федеральным законом от 13 марта 2006 года № 38-ФЗ «О рекламе» и специальными договорами.</w:t>
      </w:r>
    </w:p>
    <w:p w:rsidR="00C22D46" w:rsidRPr="00C22D46" w:rsidRDefault="00C22D46" w:rsidP="00C22D46">
      <w:pPr>
        <w:widowControl w:val="0"/>
        <w:spacing w:after="0" w:line="259" w:lineRule="exact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>2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 xml:space="preserve">.6. Примерная 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информационная структура сайта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 определяется в соответствии с задачами реализации государственной политики в сфере образования.</w:t>
      </w:r>
    </w:p>
    <w:p w:rsidR="00C22D46" w:rsidRPr="00C22D46" w:rsidRDefault="00C22D46" w:rsidP="00C22D46">
      <w:pPr>
        <w:widowControl w:val="0"/>
        <w:tabs>
          <w:tab w:val="left" w:pos="778"/>
        </w:tabs>
        <w:spacing w:after="0" w:line="254" w:lineRule="exact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>2.7.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Информационные материалы инвариантного блока являются обязательными к</w:t>
      </w:r>
    </w:p>
    <w:p w:rsidR="00C22D46" w:rsidRPr="00C22D46" w:rsidRDefault="00C22D46" w:rsidP="00C22D46">
      <w:pPr>
        <w:widowControl w:val="0"/>
        <w:spacing w:after="0" w:line="254" w:lineRule="exact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р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азмещению на официальном сайте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 в соответствии с пунктом 4 статьи 32 Закона Российской Федерации «Об образовании» (с последующими изменениями) и должны содержать:</w:t>
      </w:r>
    </w:p>
    <w:p w:rsidR="00C22D46" w:rsidRPr="00C22D46" w:rsidRDefault="00C22D46" w:rsidP="00C22D46">
      <w:pPr>
        <w:widowControl w:val="0"/>
        <w:spacing w:after="0" w:line="278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1)сведения: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532"/>
        </w:tabs>
        <w:spacing w:after="0" w:line="278" w:lineRule="exact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о дате создания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532"/>
        </w:tabs>
        <w:spacing w:after="0" w:line="278" w:lineRule="exact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о структуре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532"/>
        </w:tabs>
        <w:spacing w:after="0" w:line="240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 реализуемых основных и дополнительных образовательных программах;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532"/>
        </w:tabs>
        <w:spacing w:after="0" w:line="240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об образовательных стандартах;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532"/>
        </w:tabs>
        <w:spacing w:after="0" w:line="230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 персональном составе педагогических работников с указанием уровня образования и</w:t>
      </w:r>
    </w:p>
    <w:p w:rsidR="00C22D46" w:rsidRPr="00C22D46" w:rsidRDefault="00C22D46" w:rsidP="00C22D46">
      <w:pPr>
        <w:widowControl w:val="0"/>
        <w:tabs>
          <w:tab w:val="left" w:pos="3082"/>
        </w:tabs>
        <w:spacing w:after="0" w:line="230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квалификации;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ab/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532"/>
        </w:tabs>
        <w:spacing w:after="0" w:line="230" w:lineRule="exact"/>
        <w:ind w:right="500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 материально-техническом обеспечении и об оснащенности образовательного процесса;</w:t>
      </w:r>
    </w:p>
    <w:p w:rsidR="00C22D46" w:rsidRPr="00C22D46" w:rsidRDefault="00C22D46" w:rsidP="00C22D46">
      <w:pPr>
        <w:widowControl w:val="0"/>
        <w:tabs>
          <w:tab w:val="left" w:pos="778"/>
        </w:tabs>
        <w:spacing w:after="0" w:line="230" w:lineRule="exact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-      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документы, подтверждающего наличие лицензии на осуществление образовательной деятельности (с приложениями);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262"/>
        </w:tabs>
        <w:spacing w:after="0" w:line="240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отчет о результатах самообследования;</w:t>
      </w:r>
    </w:p>
    <w:p w:rsidR="00C22D46" w:rsidRPr="00C22D46" w:rsidRDefault="00C22D46" w:rsidP="00C22D46">
      <w:pPr>
        <w:widowControl w:val="0"/>
        <w:numPr>
          <w:ilvl w:val="0"/>
          <w:numId w:val="42"/>
        </w:numPr>
        <w:tabs>
          <w:tab w:val="left" w:pos="995"/>
        </w:tabs>
        <w:spacing w:after="0" w:line="235" w:lineRule="exact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 xml:space="preserve">Информационное наполнение сайта осуществляется по мере необходимости и указания </w:t>
      </w:r>
      <w:r>
        <w:rPr>
          <w:rFonts w:ascii="Times New Roman" w:eastAsia="Arial Unicode MS" w:hAnsi="Times New Roman"/>
          <w:color w:val="000000"/>
          <w:sz w:val="24"/>
          <w:szCs w:val="24"/>
        </w:rPr>
        <w:t>директора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;</w:t>
      </w:r>
    </w:p>
    <w:p w:rsidR="00C22D46" w:rsidRPr="00C22D46" w:rsidRDefault="00C22D46" w:rsidP="00C22D46">
      <w:pPr>
        <w:widowControl w:val="0"/>
        <w:numPr>
          <w:ilvl w:val="0"/>
          <w:numId w:val="42"/>
        </w:numPr>
        <w:tabs>
          <w:tab w:val="left" w:pos="995"/>
        </w:tabs>
        <w:spacing w:after="252" w:line="254" w:lineRule="exact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Органы управления образованием могут вносить рекомендации по содержанию, характеристикам д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изайна и сервисных услуг сайта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ОУ.</w:t>
      </w:r>
    </w:p>
    <w:p w:rsidR="00C22D46" w:rsidRPr="00C22D46" w:rsidRDefault="00C22D46" w:rsidP="00C22D46">
      <w:pPr>
        <w:keepNext/>
        <w:keepLines/>
        <w:widowControl w:val="0"/>
        <w:numPr>
          <w:ilvl w:val="0"/>
          <w:numId w:val="40"/>
        </w:numPr>
        <w:tabs>
          <w:tab w:val="left" w:pos="363"/>
        </w:tabs>
        <w:spacing w:after="0" w:line="240" w:lineRule="exact"/>
        <w:jc w:val="both"/>
        <w:outlineLvl w:val="0"/>
        <w:rPr>
          <w:rFonts w:ascii="Times New Roman" w:eastAsia="Arial Unicode MS" w:hAnsi="Times New Roman"/>
          <w:b/>
          <w:bCs/>
          <w:sz w:val="24"/>
          <w:szCs w:val="24"/>
        </w:rPr>
      </w:pPr>
      <w:bookmarkStart w:id="2" w:name="bookmark3"/>
      <w:r w:rsidRPr="00C22D46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 xml:space="preserve">Порядок размещения и </w:t>
      </w:r>
      <w:r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 xml:space="preserve">обновления информации на сайте </w:t>
      </w:r>
      <w:r w:rsidRPr="00C22D46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ОУ</w:t>
      </w:r>
      <w:bookmarkEnd w:id="2"/>
    </w:p>
    <w:p w:rsidR="00C22D46" w:rsidRPr="00C22D46" w:rsidRDefault="00C22D46" w:rsidP="00C22D46">
      <w:pPr>
        <w:widowControl w:val="0"/>
        <w:tabs>
          <w:tab w:val="left" w:pos="778"/>
        </w:tabs>
        <w:spacing w:after="0" w:line="230" w:lineRule="exact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mallCaps/>
          <w:color w:val="000000"/>
          <w:sz w:val="24"/>
          <w:szCs w:val="24"/>
          <w:lang w:eastAsia="en-US"/>
        </w:rPr>
        <w:t>3</w:t>
      </w:r>
      <w:r w:rsidRPr="00C22D46">
        <w:rPr>
          <w:rFonts w:ascii="Times New Roman" w:eastAsia="Arial Unicode MS" w:hAnsi="Times New Roman"/>
          <w:smallCaps/>
          <w:color w:val="000000"/>
          <w:sz w:val="24"/>
          <w:szCs w:val="24"/>
          <w:lang w:eastAsia="en-US"/>
        </w:rPr>
        <w:t>.</w:t>
      </w:r>
      <w:r w:rsidRPr="00C22D46">
        <w:rPr>
          <w:rFonts w:ascii="Times New Roman" w:eastAsia="Arial Unicode MS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="Arial Unicode MS" w:hAnsi="Times New Roman"/>
          <w:color w:val="000000"/>
          <w:sz w:val="24"/>
          <w:szCs w:val="24"/>
        </w:rPr>
        <w:t>1.</w:t>
      </w:r>
      <w:r>
        <w:rPr>
          <w:rFonts w:ascii="Times New Roman" w:eastAsia="Arial Unicode MS" w:hAnsi="Times New Roman"/>
          <w:color w:val="000000"/>
          <w:sz w:val="24"/>
          <w:szCs w:val="24"/>
        </w:rPr>
        <w:tab/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 обеспечивает координацию работ по информационному наполнению и</w:t>
      </w:r>
    </w:p>
    <w:p w:rsidR="00C22D46" w:rsidRPr="00C22D46" w:rsidRDefault="00C22D46" w:rsidP="00C22D46">
      <w:pPr>
        <w:widowControl w:val="0"/>
        <w:spacing w:after="0" w:line="230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обновлению сайта.</w:t>
      </w:r>
    </w:p>
    <w:p w:rsidR="00C22D46" w:rsidRPr="00C22D46" w:rsidRDefault="00C22D46" w:rsidP="00C22D46">
      <w:pPr>
        <w:widowControl w:val="0"/>
        <w:spacing w:after="0" w:line="240" w:lineRule="exact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3.2.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 самостоятельно или по договору с третьей стороной обеспечивает: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362"/>
        </w:tabs>
        <w:spacing w:after="0" w:line="240" w:lineRule="exact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постоянную поддержку сайта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 в работоспособном состоянии;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362"/>
        </w:tabs>
        <w:spacing w:after="0" w:line="254" w:lineRule="exact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взаимодействие с внешними информационно-телекоммуникационными сетями, сетью Интернет;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362"/>
        </w:tabs>
        <w:spacing w:after="79" w:line="240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резервное копир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ование данных и настроек сайта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362"/>
        </w:tabs>
        <w:spacing w:after="0" w:line="259" w:lineRule="exact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разграничение доступа персонала и пользователей к ресурсам сайта и правам на изменение информации;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362"/>
        </w:tabs>
        <w:spacing w:after="0" w:line="240" w:lineRule="exact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размещение материалов на сайте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362"/>
        </w:tabs>
        <w:spacing w:after="0" w:line="264" w:lineRule="exact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соблюдение авторских прав при использовании программного обеспечения, применяемого при создании и функционировании сайта.</w:t>
      </w:r>
    </w:p>
    <w:p w:rsidR="00C22D46" w:rsidRPr="00C22D46" w:rsidRDefault="00C22D46" w:rsidP="00C22D46">
      <w:pPr>
        <w:widowControl w:val="0"/>
        <w:spacing w:after="222" w:line="317" w:lineRule="exact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Информация на официальном сайте размещается на русском языке, а также может быть размещена на государственном языке Республики Татарстан.</w:t>
      </w:r>
    </w:p>
    <w:p w:rsidR="00C22D46" w:rsidRPr="00C22D46" w:rsidRDefault="00670CF2" w:rsidP="00C22D46">
      <w:pPr>
        <w:widowControl w:val="0"/>
        <w:numPr>
          <w:ilvl w:val="0"/>
          <w:numId w:val="43"/>
        </w:numPr>
        <w:tabs>
          <w:tab w:val="left" w:pos="552"/>
        </w:tabs>
        <w:spacing w:after="0" w:line="264" w:lineRule="exact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lastRenderedPageBreak/>
        <w:t xml:space="preserve">Содержание сайта </w:t>
      </w:r>
      <w:r w:rsidR="00C22D46" w:rsidRPr="00C22D46">
        <w:rPr>
          <w:rFonts w:ascii="Times New Roman" w:eastAsia="Arial Unicode MS" w:hAnsi="Times New Roman"/>
          <w:color w:val="000000"/>
          <w:sz w:val="24"/>
          <w:szCs w:val="24"/>
        </w:rPr>
        <w:t>ОУ формируется на основе информации, предоставляемой участни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ками образовательного процесса </w:t>
      </w:r>
      <w:r w:rsidR="00C22D46" w:rsidRPr="00C22D46">
        <w:rPr>
          <w:rFonts w:ascii="Times New Roman" w:eastAsia="Arial Unicode MS" w:hAnsi="Times New Roman"/>
          <w:color w:val="000000"/>
          <w:sz w:val="24"/>
          <w:szCs w:val="24"/>
        </w:rPr>
        <w:t>ОУ;</w:t>
      </w:r>
    </w:p>
    <w:p w:rsidR="00C22D46" w:rsidRPr="00C22D46" w:rsidRDefault="00C22D46" w:rsidP="00C22D46">
      <w:pPr>
        <w:widowControl w:val="0"/>
        <w:numPr>
          <w:ilvl w:val="0"/>
          <w:numId w:val="43"/>
        </w:numPr>
        <w:tabs>
          <w:tab w:val="left" w:pos="552"/>
        </w:tabs>
        <w:spacing w:after="0" w:line="264" w:lineRule="exact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Подготовка и размещение информационных матери</w:t>
      </w:r>
      <w:r w:rsidR="00670CF2">
        <w:rPr>
          <w:rFonts w:ascii="Times New Roman" w:eastAsia="Arial Unicode MS" w:hAnsi="Times New Roman"/>
          <w:color w:val="000000"/>
          <w:sz w:val="24"/>
          <w:szCs w:val="24"/>
        </w:rPr>
        <w:t xml:space="preserve">алов инвариантного блока сайта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 регламентируется должност</w:t>
      </w:r>
      <w:r w:rsidR="00670CF2">
        <w:rPr>
          <w:rFonts w:ascii="Times New Roman" w:eastAsia="Arial Unicode MS" w:hAnsi="Times New Roman"/>
          <w:color w:val="000000"/>
          <w:sz w:val="24"/>
          <w:szCs w:val="24"/>
        </w:rPr>
        <w:t xml:space="preserve">ными обязанностями сотрудников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 xml:space="preserve">ОУ или на основании приказа </w:t>
      </w:r>
      <w:r w:rsidR="00670CF2">
        <w:rPr>
          <w:rFonts w:ascii="Times New Roman" w:eastAsia="Arial Unicode MS" w:hAnsi="Times New Roman"/>
          <w:color w:val="000000"/>
          <w:sz w:val="24"/>
          <w:szCs w:val="24"/>
        </w:rPr>
        <w:t>директора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;</w:t>
      </w:r>
    </w:p>
    <w:p w:rsidR="00C22D46" w:rsidRPr="00C22D46" w:rsidRDefault="00670CF2" w:rsidP="00C22D46">
      <w:pPr>
        <w:widowControl w:val="0"/>
        <w:numPr>
          <w:ilvl w:val="0"/>
          <w:numId w:val="43"/>
        </w:numPr>
        <w:tabs>
          <w:tab w:val="left" w:pos="552"/>
        </w:tabs>
        <w:spacing w:after="0" w:line="269" w:lineRule="exact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Сайт </w:t>
      </w:r>
      <w:r w:rsidR="00C22D46" w:rsidRPr="00C22D46">
        <w:rPr>
          <w:rFonts w:ascii="Times New Roman" w:eastAsia="Arial Unicode MS" w:hAnsi="Times New Roman"/>
          <w:color w:val="000000"/>
          <w:sz w:val="24"/>
          <w:szCs w:val="24"/>
        </w:rPr>
        <w:t>ОУ размещается по адресу с обязательным</w:t>
      </w:r>
      <w:r>
        <w:rPr>
          <w:rFonts w:ascii="Times New Roman" w:eastAsia="Arial Unicode MS" w:hAnsi="Times New Roman"/>
          <w:sz w:val="24"/>
          <w:szCs w:val="24"/>
        </w:rPr>
        <w:t xml:space="preserve"> </w:t>
      </w:r>
      <w:r w:rsidR="00C22D46" w:rsidRPr="00670CF2">
        <w:rPr>
          <w:rFonts w:ascii="Times New Roman" w:eastAsia="Arial Unicode MS" w:hAnsi="Times New Roman"/>
          <w:color w:val="000000"/>
          <w:sz w:val="24"/>
          <w:szCs w:val="24"/>
        </w:rPr>
        <w:t>предоставлением информации об адресе вышестоящему органу управлении образованием.</w:t>
      </w:r>
    </w:p>
    <w:p w:rsidR="00C22D46" w:rsidRPr="00C22D46" w:rsidRDefault="00670CF2" w:rsidP="00C22D46">
      <w:pPr>
        <w:widowControl w:val="0"/>
        <w:numPr>
          <w:ilvl w:val="0"/>
          <w:numId w:val="44"/>
        </w:numPr>
        <w:tabs>
          <w:tab w:val="left" w:pos="552"/>
        </w:tabs>
        <w:spacing w:after="0" w:line="250" w:lineRule="exact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Адрес сайта ОУ и адрес электронной почты </w:t>
      </w:r>
      <w:r w:rsidR="00C22D46" w:rsidRPr="00C22D46">
        <w:rPr>
          <w:rFonts w:ascii="Times New Roman" w:eastAsia="Arial Unicode MS" w:hAnsi="Times New Roman"/>
          <w:color w:val="000000"/>
          <w:sz w:val="24"/>
          <w:szCs w:val="24"/>
        </w:rPr>
        <w:t>ОУ от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ражаются на официальном бланке </w:t>
      </w:r>
      <w:r w:rsidR="00C22D46" w:rsidRPr="00C22D46">
        <w:rPr>
          <w:rFonts w:ascii="Times New Roman" w:eastAsia="Arial Unicode MS" w:hAnsi="Times New Roman"/>
          <w:color w:val="000000"/>
          <w:sz w:val="24"/>
          <w:szCs w:val="24"/>
        </w:rPr>
        <w:t>ОУ.</w:t>
      </w:r>
    </w:p>
    <w:p w:rsidR="00C22D46" w:rsidRPr="00C22D46" w:rsidRDefault="00670CF2" w:rsidP="00C22D46">
      <w:pPr>
        <w:widowControl w:val="0"/>
        <w:numPr>
          <w:ilvl w:val="0"/>
          <w:numId w:val="44"/>
        </w:numPr>
        <w:tabs>
          <w:tab w:val="left" w:pos="552"/>
        </w:tabs>
        <w:spacing w:after="0" w:line="264" w:lineRule="exact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При изменении Устава </w:t>
      </w:r>
      <w:r w:rsidR="00C22D46" w:rsidRPr="00C22D46">
        <w:rPr>
          <w:rFonts w:ascii="Times New Roman" w:eastAsia="Arial Unicode MS" w:hAnsi="Times New Roman"/>
          <w:color w:val="000000"/>
          <w:sz w:val="24"/>
          <w:szCs w:val="24"/>
        </w:rPr>
        <w:t xml:space="preserve">ОУ, локальных нормативных актов и распорядительных документов, образовательных программ производится обновление 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соответствующих разделов сайта </w:t>
      </w:r>
      <w:r w:rsidR="00C22D46" w:rsidRPr="00C22D46">
        <w:rPr>
          <w:rFonts w:ascii="Times New Roman" w:eastAsia="Arial Unicode MS" w:hAnsi="Times New Roman"/>
          <w:color w:val="000000"/>
          <w:sz w:val="24"/>
          <w:szCs w:val="24"/>
        </w:rPr>
        <w:t>ОУ;</w:t>
      </w:r>
    </w:p>
    <w:p w:rsidR="00C22D46" w:rsidRPr="00C22D46" w:rsidRDefault="00C22D46" w:rsidP="00C22D46">
      <w:pPr>
        <w:keepNext/>
        <w:keepLines/>
        <w:widowControl w:val="0"/>
        <w:numPr>
          <w:ilvl w:val="0"/>
          <w:numId w:val="40"/>
        </w:numPr>
        <w:tabs>
          <w:tab w:val="left" w:pos="362"/>
        </w:tabs>
        <w:spacing w:after="0" w:line="274" w:lineRule="exact"/>
        <w:jc w:val="both"/>
        <w:outlineLvl w:val="0"/>
        <w:rPr>
          <w:rFonts w:ascii="Times New Roman" w:eastAsia="Arial Unicode MS" w:hAnsi="Times New Roman"/>
          <w:b/>
          <w:bCs/>
          <w:sz w:val="24"/>
          <w:szCs w:val="24"/>
        </w:rPr>
      </w:pPr>
      <w:bookmarkStart w:id="3" w:name="bookmark4"/>
      <w:r w:rsidRPr="00C22D46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Ответственность за обес</w:t>
      </w:r>
      <w:r w:rsidR="00670CF2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 xml:space="preserve">печение функционирования сайта </w:t>
      </w:r>
      <w:r w:rsidRPr="00C22D46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ОУ</w:t>
      </w:r>
      <w:bookmarkEnd w:id="3"/>
    </w:p>
    <w:p w:rsidR="00C22D46" w:rsidRPr="00C22D46" w:rsidRDefault="00C22D46" w:rsidP="00C22D46">
      <w:pPr>
        <w:widowControl w:val="0"/>
        <w:tabs>
          <w:tab w:val="left" w:pos="3869"/>
        </w:tabs>
        <w:spacing w:after="0" w:line="274" w:lineRule="exact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4.1. Лица, ответственные за обес</w:t>
      </w:r>
      <w:r w:rsidR="00670CF2">
        <w:rPr>
          <w:rFonts w:ascii="Times New Roman" w:eastAsia="Arial Unicode MS" w:hAnsi="Times New Roman"/>
          <w:color w:val="000000"/>
          <w:sz w:val="24"/>
          <w:szCs w:val="24"/>
        </w:rPr>
        <w:t xml:space="preserve">печение функционирования сайта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 несут ответственность за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ab/>
        <w:t>.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362"/>
        </w:tabs>
        <w:spacing w:after="0" w:line="274" w:lineRule="exact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об</w:t>
      </w:r>
      <w:r w:rsidR="00670CF2">
        <w:rPr>
          <w:rFonts w:ascii="Times New Roman" w:eastAsia="Arial Unicode MS" w:hAnsi="Times New Roman"/>
          <w:color w:val="000000"/>
          <w:sz w:val="24"/>
          <w:szCs w:val="24"/>
        </w:rPr>
        <w:t xml:space="preserve">еспечение взаимодействия сайта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 с внешними информационно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softHyphen/>
      </w:r>
      <w:r w:rsidR="00670CF2">
        <w:rPr>
          <w:rFonts w:ascii="Times New Roman" w:eastAsia="Arial Unicode MS" w:hAnsi="Times New Roman"/>
          <w:color w:val="000000"/>
          <w:sz w:val="24"/>
          <w:szCs w:val="24"/>
        </w:rPr>
        <w:t>-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телекоммуникационными сетями, с сетью Интернет;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362"/>
        </w:tabs>
        <w:spacing w:after="0" w:line="274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проведение организационно-технических мероприятий по защите информации сайта</w:t>
      </w:r>
      <w:r w:rsidR="00670CF2">
        <w:rPr>
          <w:rFonts w:ascii="Times New Roman" w:eastAsia="Arial Unicode MS" w:hAnsi="Times New Roman"/>
          <w:color w:val="000000"/>
          <w:sz w:val="24"/>
          <w:szCs w:val="24"/>
        </w:rPr>
        <w:t xml:space="preserve">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 от несанкционированного доступа;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362"/>
        </w:tabs>
        <w:spacing w:after="0" w:line="274" w:lineRule="exact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инсталляцию программного обеспечения, необходимого для подд</w:t>
      </w:r>
      <w:r w:rsidR="00670CF2">
        <w:rPr>
          <w:rFonts w:ascii="Times New Roman" w:eastAsia="Arial Unicode MS" w:hAnsi="Times New Roman"/>
          <w:color w:val="000000"/>
          <w:sz w:val="24"/>
          <w:szCs w:val="24"/>
        </w:rPr>
        <w:t xml:space="preserve">ержания функционирования сайта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 в случае аварийной ситуации;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362"/>
        </w:tabs>
        <w:spacing w:after="0" w:line="274" w:lineRule="exact"/>
        <w:ind w:right="1500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ведение архива информационных материалов и программного обеспечения, необходимого для восс</w:t>
      </w:r>
      <w:r w:rsidR="00670CF2">
        <w:rPr>
          <w:rFonts w:ascii="Times New Roman" w:eastAsia="Arial Unicode MS" w:hAnsi="Times New Roman"/>
          <w:color w:val="000000"/>
          <w:sz w:val="24"/>
          <w:szCs w:val="24"/>
        </w:rPr>
        <w:t xml:space="preserve">тановления и инсталляции сайта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362"/>
        </w:tabs>
        <w:spacing w:after="0" w:line="274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регулярное резервное копир</w:t>
      </w:r>
      <w:r w:rsidR="00670CF2">
        <w:rPr>
          <w:rFonts w:ascii="Times New Roman" w:eastAsia="Arial Unicode MS" w:hAnsi="Times New Roman"/>
          <w:color w:val="000000"/>
          <w:sz w:val="24"/>
          <w:szCs w:val="24"/>
        </w:rPr>
        <w:t xml:space="preserve">ование данных и настроек сайта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362"/>
        </w:tabs>
        <w:spacing w:after="0" w:line="274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разграничение</w:t>
      </w:r>
      <w:r w:rsidR="00670CF2">
        <w:rPr>
          <w:rFonts w:ascii="Times New Roman" w:eastAsia="Arial Unicode MS" w:hAnsi="Times New Roman"/>
          <w:color w:val="000000"/>
          <w:sz w:val="24"/>
          <w:szCs w:val="24"/>
        </w:rPr>
        <w:t xml:space="preserve"> прав доступа к ресурсам сайта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 и прав на изменение информации;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362"/>
        </w:tabs>
        <w:spacing w:after="0" w:line="274" w:lineRule="exact"/>
        <w:ind w:right="1700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сбор, о</w:t>
      </w:r>
      <w:r w:rsidR="00670CF2">
        <w:rPr>
          <w:rFonts w:ascii="Times New Roman" w:eastAsia="Arial Unicode MS" w:hAnsi="Times New Roman"/>
          <w:color w:val="000000"/>
          <w:sz w:val="24"/>
          <w:szCs w:val="24"/>
        </w:rPr>
        <w:t xml:space="preserve">бработка и размещение на сайте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 информации в соответствии с требованиями настоящего Положения.</w:t>
      </w:r>
    </w:p>
    <w:p w:rsidR="00C22D46" w:rsidRPr="00C22D46" w:rsidRDefault="00C22D46" w:rsidP="00C22D46">
      <w:pPr>
        <w:widowControl w:val="0"/>
        <w:numPr>
          <w:ilvl w:val="0"/>
          <w:numId w:val="45"/>
        </w:numPr>
        <w:tabs>
          <w:tab w:val="left" w:pos="552"/>
        </w:tabs>
        <w:spacing w:after="0" w:line="274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 xml:space="preserve">Дисциплинарная и иная предусмотренная действующим законодательством Российской Федерации ответственность за качество, своевременность и достоверность информационных материалов возлагается на ответственных лиц назначенных приказом </w:t>
      </w:r>
      <w:r w:rsidR="00670CF2">
        <w:rPr>
          <w:rFonts w:ascii="Times New Roman" w:eastAsia="Arial Unicode MS" w:hAnsi="Times New Roman"/>
          <w:color w:val="000000"/>
          <w:sz w:val="24"/>
          <w:szCs w:val="24"/>
        </w:rPr>
        <w:t>директора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;</w:t>
      </w:r>
    </w:p>
    <w:p w:rsidR="00C22D46" w:rsidRPr="00C22D46" w:rsidRDefault="00C22D46" w:rsidP="00C22D46">
      <w:pPr>
        <w:widowControl w:val="0"/>
        <w:numPr>
          <w:ilvl w:val="0"/>
          <w:numId w:val="45"/>
        </w:numPr>
        <w:tabs>
          <w:tab w:val="left" w:pos="552"/>
        </w:tabs>
        <w:spacing w:after="0" w:line="274" w:lineRule="exact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Порядок привлечения к ответственности сотрудников, обеспечивающих создание и функц</w:t>
      </w:r>
      <w:r w:rsidR="00670CF2">
        <w:rPr>
          <w:rFonts w:ascii="Times New Roman" w:eastAsia="Arial Unicode MS" w:hAnsi="Times New Roman"/>
          <w:color w:val="000000"/>
          <w:sz w:val="24"/>
          <w:szCs w:val="24"/>
        </w:rPr>
        <w:t xml:space="preserve">ионирование официального сайта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ОУ, устанавливается действующим законодательством Российской Федерации.</w:t>
      </w:r>
    </w:p>
    <w:p w:rsidR="00C22D46" w:rsidRPr="00C22D46" w:rsidRDefault="00C22D46" w:rsidP="00C22D46">
      <w:pPr>
        <w:widowControl w:val="0"/>
        <w:numPr>
          <w:ilvl w:val="0"/>
          <w:numId w:val="45"/>
        </w:numPr>
        <w:tabs>
          <w:tab w:val="left" w:pos="552"/>
        </w:tabs>
        <w:spacing w:after="0" w:line="269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Сотрудник, ответственный за ф</w:t>
      </w:r>
      <w:r w:rsidR="00670CF2">
        <w:rPr>
          <w:rFonts w:ascii="Times New Roman" w:eastAsia="Arial Unicode MS" w:hAnsi="Times New Roman"/>
          <w:color w:val="000000"/>
          <w:sz w:val="24"/>
          <w:szCs w:val="24"/>
        </w:rPr>
        <w:t xml:space="preserve">ункционирование сайта </w:t>
      </w: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 несет ответственность:</w:t>
      </w:r>
    </w:p>
    <w:p w:rsidR="00C22D46" w:rsidRPr="00C22D46" w:rsidRDefault="00670CF2" w:rsidP="00C22D46">
      <w:pPr>
        <w:widowControl w:val="0"/>
        <w:numPr>
          <w:ilvl w:val="0"/>
          <w:numId w:val="41"/>
        </w:numPr>
        <w:tabs>
          <w:tab w:val="left" w:pos="362"/>
        </w:tabs>
        <w:spacing w:after="0" w:line="269" w:lineRule="exact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за отсутствие на сайте </w:t>
      </w:r>
      <w:r w:rsidR="00C22D46" w:rsidRPr="00C22D46">
        <w:rPr>
          <w:rFonts w:ascii="Times New Roman" w:eastAsia="Arial Unicode MS" w:hAnsi="Times New Roman"/>
          <w:color w:val="000000"/>
          <w:sz w:val="24"/>
          <w:szCs w:val="24"/>
        </w:rPr>
        <w:t>ОУ информации, предусмотренной п.2.8 настоящего Положения;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362"/>
        </w:tabs>
        <w:spacing w:after="0" w:line="269" w:lineRule="exact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за несвоевременное обновление информации в соответствии с пунктом 3.8 настоящего Положения;</w:t>
      </w:r>
    </w:p>
    <w:p w:rsidR="00C22D46" w:rsidRPr="00C22D46" w:rsidRDefault="00C22D46" w:rsidP="00C22D46">
      <w:pPr>
        <w:widowControl w:val="0"/>
        <w:numPr>
          <w:ilvl w:val="0"/>
          <w:numId w:val="41"/>
        </w:numPr>
        <w:tabs>
          <w:tab w:val="left" w:pos="362"/>
        </w:tabs>
        <w:spacing w:after="0" w:line="254" w:lineRule="exact"/>
        <w:jc w:val="both"/>
        <w:rPr>
          <w:rFonts w:ascii="Times New Roman" w:eastAsia="Arial Unicode MS" w:hAnsi="Times New Roman"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за размещение на сайте ОУ информации, противоречащей пунктам 2.4 и 2.5 настоящего Положения;</w:t>
      </w:r>
    </w:p>
    <w:p w:rsidR="00C22D46" w:rsidRPr="00C22D46" w:rsidRDefault="00670CF2" w:rsidP="00C22D46">
      <w:pPr>
        <w:widowControl w:val="0"/>
        <w:numPr>
          <w:ilvl w:val="0"/>
          <w:numId w:val="41"/>
        </w:numPr>
        <w:tabs>
          <w:tab w:val="left" w:pos="362"/>
        </w:tabs>
        <w:spacing w:after="0" w:line="240" w:lineRule="exact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за размещение на сайте </w:t>
      </w:r>
      <w:r w:rsidR="00C22D46" w:rsidRPr="00C22D46">
        <w:rPr>
          <w:rFonts w:ascii="Times New Roman" w:eastAsia="Arial Unicode MS" w:hAnsi="Times New Roman"/>
          <w:color w:val="000000"/>
          <w:sz w:val="24"/>
          <w:szCs w:val="24"/>
        </w:rPr>
        <w:t>ОУ информации, не соответствующей действительности.</w:t>
      </w:r>
    </w:p>
    <w:p w:rsidR="00C22D46" w:rsidRPr="00C22D46" w:rsidRDefault="00C22D46" w:rsidP="00C22D46">
      <w:pPr>
        <w:keepNext/>
        <w:keepLines/>
        <w:widowControl w:val="0"/>
        <w:numPr>
          <w:ilvl w:val="0"/>
          <w:numId w:val="40"/>
        </w:numPr>
        <w:tabs>
          <w:tab w:val="left" w:pos="362"/>
        </w:tabs>
        <w:spacing w:after="0" w:line="240" w:lineRule="exact"/>
        <w:jc w:val="both"/>
        <w:outlineLvl w:val="0"/>
        <w:rPr>
          <w:rFonts w:ascii="Times New Roman" w:eastAsia="Arial Unicode MS" w:hAnsi="Times New Roman"/>
          <w:b/>
          <w:bCs/>
          <w:sz w:val="24"/>
          <w:szCs w:val="24"/>
        </w:rPr>
      </w:pPr>
      <w:bookmarkStart w:id="4" w:name="bookmark5"/>
      <w:r w:rsidRPr="00C22D46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Финансовое, материально</w:t>
      </w:r>
      <w:r w:rsidR="00670CF2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 xml:space="preserve">-техническое обеспечение сайта </w:t>
      </w:r>
      <w:r w:rsidRPr="00C22D46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ОУ</w:t>
      </w:r>
      <w:bookmarkEnd w:id="4"/>
      <w:r w:rsidRPr="00C22D46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 xml:space="preserve"> </w:t>
      </w:r>
    </w:p>
    <w:p w:rsidR="00C22D46" w:rsidRPr="00C22D46" w:rsidRDefault="00C22D46" w:rsidP="00C22D46">
      <w:pPr>
        <w:keepNext/>
        <w:keepLines/>
        <w:widowControl w:val="0"/>
        <w:tabs>
          <w:tab w:val="left" w:pos="362"/>
        </w:tabs>
        <w:spacing w:after="0" w:line="240" w:lineRule="exact"/>
        <w:jc w:val="both"/>
        <w:outlineLvl w:val="0"/>
        <w:rPr>
          <w:rFonts w:ascii="Times New Roman" w:eastAsia="Arial Unicode MS" w:hAnsi="Times New Roman"/>
          <w:b/>
          <w:bCs/>
          <w:sz w:val="24"/>
          <w:szCs w:val="24"/>
        </w:rPr>
      </w:pPr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5.1. Работы по обеспечению функционирования сайт</w:t>
      </w:r>
      <w:r w:rsidR="00670CF2">
        <w:rPr>
          <w:rFonts w:ascii="Times New Roman" w:eastAsia="Arial Unicode MS" w:hAnsi="Times New Roman"/>
          <w:color w:val="000000"/>
          <w:sz w:val="24"/>
          <w:szCs w:val="24"/>
        </w:rPr>
        <w:t xml:space="preserve">а производится за счет средств </w:t>
      </w:r>
      <w:bookmarkStart w:id="5" w:name="_GoBack"/>
      <w:bookmarkEnd w:id="5"/>
      <w:r w:rsidRPr="00C22D46">
        <w:rPr>
          <w:rFonts w:ascii="Times New Roman" w:eastAsia="Arial Unicode MS" w:hAnsi="Times New Roman"/>
          <w:color w:val="000000"/>
          <w:sz w:val="24"/>
          <w:szCs w:val="24"/>
        </w:rPr>
        <w:t>ОУ или за счет привлеченных средств.</w:t>
      </w:r>
    </w:p>
    <w:p w:rsidR="005227BC" w:rsidRPr="00292149" w:rsidRDefault="005227BC" w:rsidP="008200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5227BC" w:rsidRPr="00292149" w:rsidSect="00AE32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EC614C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5"/>
    <w:multiLevelType w:val="multilevel"/>
    <w:tmpl w:val="00000004"/>
    <w:lvl w:ilvl="0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3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00000008"/>
    <w:lvl w:ilvl="0">
      <w:start w:val="7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7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7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7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7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7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7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7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4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C11E6D"/>
    <w:multiLevelType w:val="singleLevel"/>
    <w:tmpl w:val="0B0AF42A"/>
    <w:lvl w:ilvl="0">
      <w:start w:val="4"/>
      <w:numFmt w:val="decimal"/>
      <w:lvlText w:val="2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8">
    <w:nsid w:val="0F502A26"/>
    <w:multiLevelType w:val="singleLevel"/>
    <w:tmpl w:val="6DBC672C"/>
    <w:lvl w:ilvl="0">
      <w:start w:val="4"/>
      <w:numFmt w:val="decimal"/>
      <w:lvlText w:val="1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9">
    <w:nsid w:val="12DF2F4F"/>
    <w:multiLevelType w:val="singleLevel"/>
    <w:tmpl w:val="61E60866"/>
    <w:lvl w:ilvl="0">
      <w:start w:val="14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0">
    <w:nsid w:val="14A22CEF"/>
    <w:multiLevelType w:val="singleLevel"/>
    <w:tmpl w:val="F42A9896"/>
    <w:lvl w:ilvl="0">
      <w:start w:val="6"/>
      <w:numFmt w:val="decimal"/>
      <w:lvlText w:val="8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11">
    <w:nsid w:val="25741280"/>
    <w:multiLevelType w:val="singleLevel"/>
    <w:tmpl w:val="E4CAC088"/>
    <w:lvl w:ilvl="0">
      <w:start w:val="1"/>
      <w:numFmt w:val="decimal"/>
      <w:lvlText w:val="8.7.%1."/>
      <w:legacy w:legacy="1" w:legacySpace="0" w:legacyIndent="844"/>
      <w:lvlJc w:val="left"/>
      <w:rPr>
        <w:rFonts w:ascii="Times New Roman" w:hAnsi="Times New Roman" w:cs="Times New Roman" w:hint="default"/>
      </w:rPr>
    </w:lvl>
  </w:abstractNum>
  <w:abstractNum w:abstractNumId="12">
    <w:nsid w:val="2E1044F4"/>
    <w:multiLevelType w:val="singleLevel"/>
    <w:tmpl w:val="F740ED4C"/>
    <w:lvl w:ilvl="0">
      <w:start w:val="10"/>
      <w:numFmt w:val="decimal"/>
      <w:lvlText w:val="2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13">
    <w:nsid w:val="3258179A"/>
    <w:multiLevelType w:val="singleLevel"/>
    <w:tmpl w:val="4F9A5610"/>
    <w:lvl w:ilvl="0">
      <w:start w:val="6"/>
      <w:numFmt w:val="decimal"/>
      <w:lvlText w:val="1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4">
    <w:nsid w:val="33A44F79"/>
    <w:multiLevelType w:val="singleLevel"/>
    <w:tmpl w:val="4926A1AA"/>
    <w:lvl w:ilvl="0">
      <w:start w:val="18"/>
      <w:numFmt w:val="decimal"/>
      <w:lvlText w:val="2.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15">
    <w:nsid w:val="3D6336E4"/>
    <w:multiLevelType w:val="singleLevel"/>
    <w:tmpl w:val="2514F94E"/>
    <w:lvl w:ilvl="0">
      <w:start w:val="8"/>
      <w:numFmt w:val="decimal"/>
      <w:lvlText w:val="7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16">
    <w:nsid w:val="4E513433"/>
    <w:multiLevelType w:val="singleLevel"/>
    <w:tmpl w:val="89F05FCE"/>
    <w:lvl w:ilvl="0">
      <w:start w:val="1"/>
      <w:numFmt w:val="decimal"/>
      <w:lvlText w:val="3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7">
    <w:nsid w:val="52BC4C15"/>
    <w:multiLevelType w:val="singleLevel"/>
    <w:tmpl w:val="0C9ABD08"/>
    <w:lvl w:ilvl="0">
      <w:start w:val="3"/>
      <w:numFmt w:val="decimal"/>
      <w:lvlText w:val="7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8">
    <w:nsid w:val="536044A9"/>
    <w:multiLevelType w:val="singleLevel"/>
    <w:tmpl w:val="82C8D10E"/>
    <w:lvl w:ilvl="0">
      <w:start w:val="3"/>
      <w:numFmt w:val="decimal"/>
      <w:lvlText w:val="9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19">
    <w:nsid w:val="536C2FA0"/>
    <w:multiLevelType w:val="singleLevel"/>
    <w:tmpl w:val="76D42C96"/>
    <w:lvl w:ilvl="0">
      <w:start w:val="1"/>
      <w:numFmt w:val="decimal"/>
      <w:lvlText w:val="8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0">
    <w:nsid w:val="564E2BFA"/>
    <w:multiLevelType w:val="singleLevel"/>
    <w:tmpl w:val="BCEC3600"/>
    <w:lvl w:ilvl="0">
      <w:start w:val="6"/>
      <w:numFmt w:val="decimal"/>
      <w:lvlText w:val="2.%1."/>
      <w:legacy w:legacy="1" w:legacySpace="0" w:legacyIndent="585"/>
      <w:lvlJc w:val="left"/>
      <w:rPr>
        <w:rFonts w:ascii="Times New Roman" w:hAnsi="Times New Roman" w:cs="Times New Roman" w:hint="default"/>
      </w:rPr>
    </w:lvl>
  </w:abstractNum>
  <w:abstractNum w:abstractNumId="21">
    <w:nsid w:val="565B3C25"/>
    <w:multiLevelType w:val="singleLevel"/>
    <w:tmpl w:val="33C42D84"/>
    <w:lvl w:ilvl="0">
      <w:start w:val="8"/>
      <w:numFmt w:val="decimal"/>
      <w:lvlText w:val="8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22">
    <w:nsid w:val="57517BA4"/>
    <w:multiLevelType w:val="singleLevel"/>
    <w:tmpl w:val="207ECD64"/>
    <w:lvl w:ilvl="0">
      <w:start w:val="16"/>
      <w:numFmt w:val="decimal"/>
      <w:lvlText w:val="2.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23">
    <w:nsid w:val="5C9C2468"/>
    <w:multiLevelType w:val="singleLevel"/>
    <w:tmpl w:val="D362125C"/>
    <w:lvl w:ilvl="0">
      <w:start w:val="1"/>
      <w:numFmt w:val="decimal"/>
      <w:lvlText w:val="6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4">
    <w:nsid w:val="62A52732"/>
    <w:multiLevelType w:val="singleLevel"/>
    <w:tmpl w:val="BCB29D58"/>
    <w:lvl w:ilvl="0">
      <w:start w:val="1"/>
      <w:numFmt w:val="decimal"/>
      <w:lvlText w:val="5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5">
    <w:nsid w:val="63132E3B"/>
    <w:multiLevelType w:val="singleLevel"/>
    <w:tmpl w:val="88FED76E"/>
    <w:lvl w:ilvl="0">
      <w:start w:val="4"/>
      <w:numFmt w:val="decimal"/>
      <w:lvlText w:val="8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26">
    <w:nsid w:val="6DC62136"/>
    <w:multiLevelType w:val="singleLevel"/>
    <w:tmpl w:val="8C24C0C6"/>
    <w:lvl w:ilvl="0">
      <w:start w:val="3"/>
      <w:numFmt w:val="decimal"/>
      <w:lvlText w:val="1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27">
    <w:nsid w:val="74AB2555"/>
    <w:multiLevelType w:val="singleLevel"/>
    <w:tmpl w:val="A87066F0"/>
    <w:lvl w:ilvl="0">
      <w:start w:val="17"/>
      <w:numFmt w:val="decimal"/>
      <w:lvlText w:val="2.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28">
    <w:nsid w:val="7B9F639E"/>
    <w:multiLevelType w:val="singleLevel"/>
    <w:tmpl w:val="F75C1036"/>
    <w:lvl w:ilvl="0">
      <w:start w:val="7"/>
      <w:numFmt w:val="decimal"/>
      <w:lvlText w:val="2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6"/>
  </w:num>
  <w:num w:numId="6">
    <w:abstractNumId w:val="8"/>
  </w:num>
  <w:num w:numId="7">
    <w:abstractNumId w:val="13"/>
  </w:num>
  <w:num w:numId="8">
    <w:abstractNumId w:val="7"/>
  </w:num>
  <w:num w:numId="9">
    <w:abstractNumId w:val="7"/>
    <w:lvlOverride w:ilvl="0">
      <w:lvl w:ilvl="0">
        <w:start w:val="5"/>
        <w:numFmt w:val="decimal"/>
        <w:lvlText w:val="2.%1."/>
        <w:legacy w:legacy="1" w:legacySpace="0" w:legacyIndent="58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0"/>
  </w:num>
  <w:num w:numId="11">
    <w:abstractNumId w:val="28"/>
  </w:num>
  <w:num w:numId="12">
    <w:abstractNumId w:val="28"/>
    <w:lvlOverride w:ilvl="0">
      <w:lvl w:ilvl="0">
        <w:start w:val="8"/>
        <w:numFmt w:val="decimal"/>
        <w:lvlText w:val="2.%1."/>
        <w:legacy w:legacy="1" w:legacySpace="0" w:legacyIndent="72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8"/>
    <w:lvlOverride w:ilvl="0">
      <w:lvl w:ilvl="0">
        <w:start w:val="9"/>
        <w:numFmt w:val="decimal"/>
        <w:lvlText w:val="2.%1."/>
        <w:legacy w:legacy="1" w:legacySpace="0" w:legacyIndent="79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2"/>
  </w:num>
  <w:num w:numId="16">
    <w:abstractNumId w:val="12"/>
    <w:lvlOverride w:ilvl="0">
      <w:lvl w:ilvl="0">
        <w:start w:val="10"/>
        <w:numFmt w:val="decimal"/>
        <w:lvlText w:val="2.%1."/>
        <w:legacy w:legacy="1" w:legacySpace="0" w:legacyIndent="807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2"/>
    <w:lvlOverride w:ilvl="0">
      <w:lvl w:ilvl="0">
        <w:start w:val="10"/>
        <w:numFmt w:val="decimal"/>
        <w:lvlText w:val="2.%1."/>
        <w:legacy w:legacy="1" w:legacySpace="0" w:legacyIndent="653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9"/>
  </w:num>
  <w:num w:numId="19">
    <w:abstractNumId w:val="22"/>
  </w:num>
  <w:num w:numId="20">
    <w:abstractNumId w:val="27"/>
  </w:num>
  <w:num w:numId="21">
    <w:abstractNumId w:val="14"/>
  </w:num>
  <w:num w:numId="22">
    <w:abstractNumId w:val="14"/>
    <w:lvlOverride w:ilvl="0">
      <w:lvl w:ilvl="0">
        <w:start w:val="18"/>
        <w:numFmt w:val="decimal"/>
        <w:lvlText w:val="2.%1."/>
        <w:legacy w:legacy="1" w:legacySpace="0" w:legacyIndent="806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4"/>
    <w:lvlOverride w:ilvl="0">
      <w:lvl w:ilvl="0">
        <w:start w:val="18"/>
        <w:numFmt w:val="decimal"/>
        <w:lvlText w:val="2.%1."/>
        <w:legacy w:legacy="1" w:legacySpace="0" w:legacyIndent="691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6"/>
  </w:num>
  <w:num w:numId="25">
    <w:abstractNumId w:val="24"/>
  </w:num>
  <w:num w:numId="26">
    <w:abstractNumId w:val="23"/>
  </w:num>
  <w:num w:numId="27">
    <w:abstractNumId w:val="17"/>
  </w:num>
  <w:num w:numId="28">
    <w:abstractNumId w:val="17"/>
    <w:lvlOverride w:ilvl="0">
      <w:lvl w:ilvl="0">
        <w:start w:val="4"/>
        <w:numFmt w:val="decimal"/>
        <w:lvlText w:val="7.%1."/>
        <w:legacy w:legacy="1" w:legacySpace="0" w:legacyIndent="533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5"/>
  </w:num>
  <w:num w:numId="30">
    <w:abstractNumId w:val="19"/>
  </w:num>
  <w:num w:numId="31">
    <w:abstractNumId w:val="19"/>
    <w:lvlOverride w:ilvl="0">
      <w:lvl w:ilvl="0">
        <w:start w:val="1"/>
        <w:numFmt w:val="decimal"/>
        <w:lvlText w:val="8.%1."/>
        <w:legacy w:legacy="1" w:legacySpace="0" w:legacyIndent="513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25"/>
  </w:num>
  <w:num w:numId="33">
    <w:abstractNumId w:val="10"/>
  </w:num>
  <w:num w:numId="34">
    <w:abstractNumId w:val="11"/>
  </w:num>
  <w:num w:numId="35">
    <w:abstractNumId w:val="11"/>
    <w:lvlOverride w:ilvl="0">
      <w:lvl w:ilvl="0">
        <w:start w:val="1"/>
        <w:numFmt w:val="decimal"/>
        <w:lvlText w:val="8.7.%1."/>
        <w:legacy w:legacy="1" w:legacySpace="0" w:legacyIndent="759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21"/>
  </w:num>
  <w:num w:numId="37">
    <w:abstractNumId w:val="18"/>
  </w:num>
  <w:num w:numId="38">
    <w:abstractNumId w:val="18"/>
    <w:lvlOverride w:ilvl="0">
      <w:lvl w:ilvl="0">
        <w:start w:val="3"/>
        <w:numFmt w:val="decimal"/>
        <w:lvlText w:val="9.%1."/>
        <w:legacy w:legacy="1" w:legacySpace="0" w:legacyIndent="509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18"/>
    <w:lvlOverride w:ilvl="0">
      <w:lvl w:ilvl="0">
        <w:start w:val="3"/>
        <w:numFmt w:val="decimal"/>
        <w:lvlText w:val="9.%1."/>
        <w:legacy w:legacy="1" w:legacySpace="0" w:legacyIndent="715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1"/>
  </w:num>
  <w:num w:numId="41">
    <w:abstractNumId w:val="2"/>
  </w:num>
  <w:num w:numId="42">
    <w:abstractNumId w:val="3"/>
  </w:num>
  <w:num w:numId="43">
    <w:abstractNumId w:val="4"/>
  </w:num>
  <w:num w:numId="44">
    <w:abstractNumId w:val="5"/>
  </w:num>
  <w:num w:numId="45">
    <w:abstractNumId w:val="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3A0"/>
    <w:rsid w:val="00054157"/>
    <w:rsid w:val="00074C34"/>
    <w:rsid w:val="001F6A21"/>
    <w:rsid w:val="00292149"/>
    <w:rsid w:val="00352F26"/>
    <w:rsid w:val="005227BC"/>
    <w:rsid w:val="005E0875"/>
    <w:rsid w:val="00670CF2"/>
    <w:rsid w:val="0069199E"/>
    <w:rsid w:val="006C1847"/>
    <w:rsid w:val="006D13A3"/>
    <w:rsid w:val="00820031"/>
    <w:rsid w:val="008B5F14"/>
    <w:rsid w:val="00AE32ED"/>
    <w:rsid w:val="00C22D46"/>
    <w:rsid w:val="00CA43C2"/>
    <w:rsid w:val="00D613A0"/>
    <w:rsid w:val="00FA07AF"/>
    <w:rsid w:val="00FB4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13A0"/>
  </w:style>
  <w:style w:type="character" w:customStyle="1" w:styleId="2">
    <w:name w:val="Основной текст (2)_"/>
    <w:link w:val="21"/>
    <w:uiPriority w:val="99"/>
    <w:locked/>
    <w:rsid w:val="00D613A0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613A0"/>
    <w:pPr>
      <w:widowControl w:val="0"/>
      <w:shd w:val="clear" w:color="auto" w:fill="FFFFFF"/>
      <w:spacing w:after="0" w:line="274" w:lineRule="exact"/>
      <w:ind w:hanging="480"/>
      <w:jc w:val="center"/>
    </w:pPr>
    <w:rPr>
      <w:rFonts w:ascii="Times New Roman" w:eastAsiaTheme="minorHAnsi" w:hAnsi="Times New Roman" w:cstheme="minorBidi"/>
      <w:lang w:eastAsia="en-US"/>
    </w:rPr>
  </w:style>
  <w:style w:type="character" w:customStyle="1" w:styleId="3">
    <w:name w:val="Основной текст (3)_"/>
    <w:link w:val="30"/>
    <w:uiPriority w:val="99"/>
    <w:locked/>
    <w:rsid w:val="00D613A0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613A0"/>
    <w:pPr>
      <w:widowControl w:val="0"/>
      <w:shd w:val="clear" w:color="auto" w:fill="FFFFFF"/>
      <w:spacing w:before="1800" w:after="0" w:line="322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2Exact">
    <w:name w:val="Основной текст (2) Exact"/>
    <w:uiPriority w:val="99"/>
    <w:rsid w:val="00D613A0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styleId="a3">
    <w:name w:val="List Paragraph"/>
    <w:basedOn w:val="a"/>
    <w:uiPriority w:val="34"/>
    <w:qFormat/>
    <w:rsid w:val="008B5F14"/>
    <w:pPr>
      <w:ind w:left="720"/>
      <w:contextualSpacing/>
    </w:pPr>
    <w:rPr>
      <w:rFonts w:eastAsia="Calibri"/>
      <w:lang w:eastAsia="en-US"/>
    </w:rPr>
  </w:style>
  <w:style w:type="paragraph" w:styleId="a4">
    <w:name w:val="No Spacing"/>
    <w:uiPriority w:val="1"/>
    <w:qFormat/>
    <w:rsid w:val="008200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2">
    <w:name w:val="Основной текст (3)2"/>
    <w:basedOn w:val="3"/>
    <w:uiPriority w:val="99"/>
    <w:rsid w:val="00CA43C2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rsid w:val="00CA43C2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1">
    <w:name w:val="Основной текст (3)1"/>
    <w:basedOn w:val="a"/>
    <w:uiPriority w:val="99"/>
    <w:rsid w:val="00CA43C2"/>
    <w:pPr>
      <w:widowControl w:val="0"/>
      <w:shd w:val="clear" w:color="auto" w:fill="FFFFFF"/>
      <w:spacing w:before="300" w:after="0" w:line="240" w:lineRule="atLeast"/>
    </w:pPr>
    <w:rPr>
      <w:rFonts w:ascii="Times New Roman" w:eastAsia="Arial Unicode MS" w:hAnsi="Times New Roman"/>
      <w:sz w:val="18"/>
      <w:szCs w:val="18"/>
    </w:rPr>
  </w:style>
  <w:style w:type="paragraph" w:customStyle="1" w:styleId="20">
    <w:name w:val="Основной текст (2)"/>
    <w:basedOn w:val="a"/>
    <w:uiPriority w:val="99"/>
    <w:rsid w:val="00CA43C2"/>
    <w:pPr>
      <w:widowControl w:val="0"/>
      <w:shd w:val="clear" w:color="auto" w:fill="FFFFFF"/>
      <w:spacing w:after="120" w:line="317" w:lineRule="exact"/>
    </w:pPr>
    <w:rPr>
      <w:rFonts w:ascii="Times New Roman" w:eastAsia="Arial Unicode MS" w:hAnsi="Times New Roman"/>
      <w:sz w:val="24"/>
      <w:szCs w:val="24"/>
    </w:rPr>
  </w:style>
  <w:style w:type="paragraph" w:customStyle="1" w:styleId="10">
    <w:name w:val="Заголовок №1"/>
    <w:basedOn w:val="a"/>
    <w:link w:val="1"/>
    <w:uiPriority w:val="99"/>
    <w:rsid w:val="00CA43C2"/>
    <w:pPr>
      <w:widowControl w:val="0"/>
      <w:shd w:val="clear" w:color="auto" w:fill="FFFFFF"/>
      <w:spacing w:before="240" w:after="0" w:line="274" w:lineRule="exact"/>
      <w:jc w:val="both"/>
      <w:outlineLvl w:val="0"/>
    </w:pPr>
    <w:rPr>
      <w:rFonts w:ascii="Times New Roman" w:eastAsiaTheme="minorHAnsi" w:hAnsi="Times New Roman"/>
      <w:b/>
      <w:bCs/>
      <w:lang w:eastAsia="en-US"/>
    </w:rPr>
  </w:style>
  <w:style w:type="paragraph" w:customStyle="1" w:styleId="Style2">
    <w:name w:val="Style2"/>
    <w:basedOn w:val="a"/>
    <w:uiPriority w:val="99"/>
    <w:rsid w:val="0029214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292149"/>
    <w:pPr>
      <w:widowControl w:val="0"/>
      <w:autoSpaceDE w:val="0"/>
      <w:autoSpaceDN w:val="0"/>
      <w:adjustRightInd w:val="0"/>
      <w:spacing w:after="0" w:line="322" w:lineRule="exact"/>
      <w:ind w:firstLine="874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29214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292149"/>
    <w:pPr>
      <w:widowControl w:val="0"/>
      <w:autoSpaceDE w:val="0"/>
      <w:autoSpaceDN w:val="0"/>
      <w:adjustRightInd w:val="0"/>
      <w:spacing w:after="0" w:line="323" w:lineRule="exact"/>
      <w:ind w:firstLine="835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tyle22">
    <w:name w:val="Style22"/>
    <w:basedOn w:val="a"/>
    <w:uiPriority w:val="99"/>
    <w:rsid w:val="002921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</w:rPr>
  </w:style>
  <w:style w:type="paragraph" w:customStyle="1" w:styleId="Style31">
    <w:name w:val="Style31"/>
    <w:basedOn w:val="a"/>
    <w:uiPriority w:val="99"/>
    <w:rsid w:val="002921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</w:rPr>
  </w:style>
  <w:style w:type="paragraph" w:customStyle="1" w:styleId="Style57">
    <w:name w:val="Style57"/>
    <w:basedOn w:val="a"/>
    <w:uiPriority w:val="99"/>
    <w:rsid w:val="0029214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Theme="minorEastAsia" w:hAnsi="Times New Roman"/>
      <w:sz w:val="24"/>
      <w:szCs w:val="24"/>
    </w:rPr>
  </w:style>
  <w:style w:type="character" w:customStyle="1" w:styleId="FontStyle71">
    <w:name w:val="Font Style71"/>
    <w:basedOn w:val="a0"/>
    <w:uiPriority w:val="99"/>
    <w:rsid w:val="0029214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2">
    <w:name w:val="Font Style72"/>
    <w:basedOn w:val="a0"/>
    <w:uiPriority w:val="99"/>
    <w:rsid w:val="00292149"/>
    <w:rPr>
      <w:rFonts w:ascii="Times New Roman" w:hAnsi="Times New Roman" w:cs="Times New Roman"/>
      <w:sz w:val="26"/>
      <w:szCs w:val="26"/>
    </w:rPr>
  </w:style>
  <w:style w:type="character" w:styleId="a5">
    <w:name w:val="Hyperlink"/>
    <w:basedOn w:val="a0"/>
    <w:uiPriority w:val="99"/>
    <w:unhideWhenUsed/>
    <w:rsid w:val="0029214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F6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6A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3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13A0"/>
  </w:style>
  <w:style w:type="character" w:customStyle="1" w:styleId="2">
    <w:name w:val="Основной текст (2)_"/>
    <w:link w:val="21"/>
    <w:uiPriority w:val="99"/>
    <w:locked/>
    <w:rsid w:val="00D613A0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613A0"/>
    <w:pPr>
      <w:widowControl w:val="0"/>
      <w:shd w:val="clear" w:color="auto" w:fill="FFFFFF"/>
      <w:spacing w:after="0" w:line="274" w:lineRule="exact"/>
      <w:ind w:hanging="480"/>
      <w:jc w:val="center"/>
    </w:pPr>
    <w:rPr>
      <w:rFonts w:ascii="Times New Roman" w:eastAsiaTheme="minorHAnsi" w:hAnsi="Times New Roman" w:cstheme="minorBidi"/>
      <w:lang w:eastAsia="en-US"/>
    </w:rPr>
  </w:style>
  <w:style w:type="character" w:customStyle="1" w:styleId="3">
    <w:name w:val="Основной текст (3)_"/>
    <w:link w:val="30"/>
    <w:uiPriority w:val="99"/>
    <w:locked/>
    <w:rsid w:val="00D613A0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613A0"/>
    <w:pPr>
      <w:widowControl w:val="0"/>
      <w:shd w:val="clear" w:color="auto" w:fill="FFFFFF"/>
      <w:spacing w:before="1800" w:after="0" w:line="322" w:lineRule="exact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2Exact">
    <w:name w:val="Основной текст (2) Exact"/>
    <w:uiPriority w:val="99"/>
    <w:rsid w:val="00D613A0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styleId="a3">
    <w:name w:val="List Paragraph"/>
    <w:basedOn w:val="a"/>
    <w:uiPriority w:val="34"/>
    <w:qFormat/>
    <w:rsid w:val="008B5F14"/>
    <w:pPr>
      <w:ind w:left="720"/>
      <w:contextualSpacing/>
    </w:pPr>
    <w:rPr>
      <w:rFonts w:eastAsia="Calibri"/>
      <w:lang w:eastAsia="en-US"/>
    </w:rPr>
  </w:style>
  <w:style w:type="paragraph" w:styleId="a4">
    <w:name w:val="No Spacing"/>
    <w:uiPriority w:val="1"/>
    <w:qFormat/>
    <w:rsid w:val="008200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2">
    <w:name w:val="Основной текст (3)2"/>
    <w:basedOn w:val="3"/>
    <w:uiPriority w:val="99"/>
    <w:rsid w:val="00CA43C2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rsid w:val="00CA43C2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1">
    <w:name w:val="Основной текст (3)1"/>
    <w:basedOn w:val="a"/>
    <w:uiPriority w:val="99"/>
    <w:rsid w:val="00CA43C2"/>
    <w:pPr>
      <w:widowControl w:val="0"/>
      <w:shd w:val="clear" w:color="auto" w:fill="FFFFFF"/>
      <w:spacing w:before="300" w:after="0" w:line="240" w:lineRule="atLeast"/>
    </w:pPr>
    <w:rPr>
      <w:rFonts w:ascii="Times New Roman" w:eastAsia="Arial Unicode MS" w:hAnsi="Times New Roman"/>
      <w:sz w:val="18"/>
      <w:szCs w:val="18"/>
    </w:rPr>
  </w:style>
  <w:style w:type="paragraph" w:customStyle="1" w:styleId="20">
    <w:name w:val="Основной текст (2)"/>
    <w:basedOn w:val="a"/>
    <w:uiPriority w:val="99"/>
    <w:rsid w:val="00CA43C2"/>
    <w:pPr>
      <w:widowControl w:val="0"/>
      <w:shd w:val="clear" w:color="auto" w:fill="FFFFFF"/>
      <w:spacing w:after="120" w:line="317" w:lineRule="exact"/>
    </w:pPr>
    <w:rPr>
      <w:rFonts w:ascii="Times New Roman" w:eastAsia="Arial Unicode MS" w:hAnsi="Times New Roman"/>
      <w:sz w:val="24"/>
      <w:szCs w:val="24"/>
    </w:rPr>
  </w:style>
  <w:style w:type="paragraph" w:customStyle="1" w:styleId="10">
    <w:name w:val="Заголовок №1"/>
    <w:basedOn w:val="a"/>
    <w:link w:val="1"/>
    <w:uiPriority w:val="99"/>
    <w:rsid w:val="00CA43C2"/>
    <w:pPr>
      <w:widowControl w:val="0"/>
      <w:shd w:val="clear" w:color="auto" w:fill="FFFFFF"/>
      <w:spacing w:before="240" w:after="0" w:line="274" w:lineRule="exact"/>
      <w:jc w:val="both"/>
      <w:outlineLvl w:val="0"/>
    </w:pPr>
    <w:rPr>
      <w:rFonts w:ascii="Times New Roman" w:eastAsiaTheme="minorHAnsi" w:hAnsi="Times New Roman"/>
      <w:b/>
      <w:bCs/>
      <w:lang w:eastAsia="en-US"/>
    </w:rPr>
  </w:style>
  <w:style w:type="paragraph" w:customStyle="1" w:styleId="Style2">
    <w:name w:val="Style2"/>
    <w:basedOn w:val="a"/>
    <w:uiPriority w:val="99"/>
    <w:rsid w:val="0029214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292149"/>
    <w:pPr>
      <w:widowControl w:val="0"/>
      <w:autoSpaceDE w:val="0"/>
      <w:autoSpaceDN w:val="0"/>
      <w:adjustRightInd w:val="0"/>
      <w:spacing w:after="0" w:line="322" w:lineRule="exact"/>
      <w:ind w:firstLine="874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29214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292149"/>
    <w:pPr>
      <w:widowControl w:val="0"/>
      <w:autoSpaceDE w:val="0"/>
      <w:autoSpaceDN w:val="0"/>
      <w:adjustRightInd w:val="0"/>
      <w:spacing w:after="0" w:line="323" w:lineRule="exact"/>
      <w:ind w:firstLine="835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tyle22">
    <w:name w:val="Style22"/>
    <w:basedOn w:val="a"/>
    <w:uiPriority w:val="99"/>
    <w:rsid w:val="002921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</w:rPr>
  </w:style>
  <w:style w:type="paragraph" w:customStyle="1" w:styleId="Style31">
    <w:name w:val="Style31"/>
    <w:basedOn w:val="a"/>
    <w:uiPriority w:val="99"/>
    <w:rsid w:val="002921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</w:rPr>
  </w:style>
  <w:style w:type="paragraph" w:customStyle="1" w:styleId="Style57">
    <w:name w:val="Style57"/>
    <w:basedOn w:val="a"/>
    <w:uiPriority w:val="99"/>
    <w:rsid w:val="0029214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Theme="minorEastAsia" w:hAnsi="Times New Roman"/>
      <w:sz w:val="24"/>
      <w:szCs w:val="24"/>
    </w:rPr>
  </w:style>
  <w:style w:type="character" w:customStyle="1" w:styleId="FontStyle71">
    <w:name w:val="Font Style71"/>
    <w:basedOn w:val="a0"/>
    <w:uiPriority w:val="99"/>
    <w:rsid w:val="0029214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2">
    <w:name w:val="Font Style72"/>
    <w:basedOn w:val="a0"/>
    <w:uiPriority w:val="99"/>
    <w:rsid w:val="00292149"/>
    <w:rPr>
      <w:rFonts w:ascii="Times New Roman" w:hAnsi="Times New Roman" w:cs="Times New Roman"/>
      <w:sz w:val="26"/>
      <w:szCs w:val="26"/>
    </w:rPr>
  </w:style>
  <w:style w:type="character" w:styleId="a5">
    <w:name w:val="Hyperlink"/>
    <w:basedOn w:val="a0"/>
    <w:uiPriority w:val="99"/>
    <w:unhideWhenUsed/>
    <w:rsid w:val="0029214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F6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6A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1263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Беспаловы Беспаловы</cp:lastModifiedBy>
  <cp:revision>2</cp:revision>
  <cp:lastPrinted>2021-10-01T17:28:00Z</cp:lastPrinted>
  <dcterms:created xsi:type="dcterms:W3CDTF">2021-10-01T18:22:00Z</dcterms:created>
  <dcterms:modified xsi:type="dcterms:W3CDTF">2021-10-01T18:22:00Z</dcterms:modified>
</cp:coreProperties>
</file>